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B7" w:rsidRDefault="00DE2FB7" w:rsidP="00DE2FB7">
      <w:pPr>
        <w:pStyle w:val="BijlageGenummerdKop2"/>
        <w:numPr>
          <w:ilvl w:val="0"/>
          <w:numId w:val="0"/>
        </w:numPr>
        <w:ind w:left="1134"/>
      </w:pPr>
      <w:bookmarkStart w:id="0" w:name="_Toc496111710"/>
      <w:bookmarkStart w:id="1" w:name="_Toc22722445"/>
      <w:bookmarkStart w:id="2" w:name="bwKopBijlage_M"/>
      <w:r>
        <w:t>Bijlage I</w:t>
      </w:r>
      <w:r w:rsidR="0029556A">
        <w:t>:</w:t>
      </w:r>
      <w:r>
        <w:t xml:space="preserve"> Format Concept staat van ontleding van de inschrijvingssom</w:t>
      </w:r>
      <w:bookmarkEnd w:id="0"/>
      <w:bookmarkEnd w:id="1"/>
    </w:p>
    <w:bookmarkEnd w:id="2"/>
    <w:p w:rsidR="00DE2FB7" w:rsidRPr="00A12536" w:rsidRDefault="00DE2FB7" w:rsidP="00DE2FB7">
      <w:pPr>
        <w:pStyle w:val="Broodtekst"/>
        <w:ind w:left="1134"/>
        <w:rPr>
          <w:rFonts w:cs="Verdana"/>
          <w:b/>
          <w:i/>
          <w:vanish/>
          <w:color w:val="3366FF"/>
          <w:sz w:val="16"/>
          <w:szCs w:val="16"/>
          <w:lang w:val="nl-NL"/>
        </w:rPr>
      </w:pPr>
      <w:r w:rsidRPr="00A12536">
        <w:rPr>
          <w:rFonts w:cs="Verdana"/>
          <w:b/>
          <w:i/>
          <w:vanish/>
          <w:color w:val="3366FF"/>
          <w:sz w:val="16"/>
          <w:szCs w:val="16"/>
          <w:lang w:val="nl-NL"/>
        </w:rPr>
        <w:t>Format moet opgesteld worden door de kostendeskundige van het project en dient ter vergelijking met de raming.</w:t>
      </w:r>
    </w:p>
    <w:tbl>
      <w:tblPr>
        <w:tblStyle w:val="Tabelraster"/>
        <w:tblW w:w="0" w:type="auto"/>
        <w:tblInd w:w="1242" w:type="dxa"/>
        <w:tblLook w:val="04A0" w:firstRow="1" w:lastRow="0" w:firstColumn="1" w:lastColumn="0" w:noHBand="0" w:noVBand="1"/>
      </w:tblPr>
      <w:tblGrid>
        <w:gridCol w:w="5245"/>
        <w:gridCol w:w="2268"/>
      </w:tblGrid>
      <w:tr w:rsidR="00DE2FB7" w:rsidRPr="00D85824" w:rsidTr="007D72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245" w:type="dxa"/>
          </w:tcPr>
          <w:p w:rsidR="00DE2FB7" w:rsidRPr="00DE2FB7" w:rsidRDefault="00DE2FB7" w:rsidP="007D723E">
            <w:pPr>
              <w:rPr>
                <w:sz w:val="18"/>
                <w:lang w:val="nl-NL"/>
              </w:rPr>
            </w:pPr>
            <w:r w:rsidRPr="00DE2FB7">
              <w:rPr>
                <w:sz w:val="18"/>
                <w:lang w:val="nl-NL"/>
              </w:rPr>
              <w:t>Directe kosten</w:t>
            </w:r>
            <w:bookmarkStart w:id="3" w:name="bwbijl_M_SC_PRC"/>
            <w:r w:rsidRPr="00DE2FB7">
              <w:rPr>
                <w:vanish/>
                <w:color w:val="E0E0E0"/>
                <w:sz w:val="18"/>
                <w:lang w:val="nl-NL"/>
              </w:rPr>
              <w:t xml:space="preserve"> Meerjarig Onderhoud</w:t>
            </w:r>
            <w:bookmarkEnd w:id="3"/>
            <w:r w:rsidRPr="00DE2FB7">
              <w:rPr>
                <w:sz w:val="18"/>
                <w:lang w:val="nl-NL"/>
              </w:rPr>
              <w:t xml:space="preserve"> </w:t>
            </w:r>
            <w:r w:rsidRPr="00DE2FB7">
              <w:rPr>
                <w:i/>
                <w:vanish/>
                <w:color w:val="3366FF"/>
                <w:sz w:val="16"/>
                <w:szCs w:val="16"/>
                <w:lang w:val="nl-NL"/>
              </w:rPr>
              <w:t>(posten benoemen op object- of systeemniveau en/of deelobject- of deelsysteemniveau)</w:t>
            </w:r>
          </w:p>
        </w:tc>
        <w:tc>
          <w:tcPr>
            <w:tcW w:w="2268" w:type="dxa"/>
          </w:tcPr>
          <w:p w:rsidR="00DE2FB7" w:rsidRPr="00DE2FB7" w:rsidRDefault="00DE2FB7" w:rsidP="007D723E">
            <w:pPr>
              <w:rPr>
                <w:sz w:val="18"/>
                <w:lang w:val="nl-NL"/>
              </w:rPr>
            </w:pPr>
          </w:p>
        </w:tc>
      </w:tr>
      <w:tr w:rsidR="00DE2FB7" w:rsidRPr="00CE2E86" w:rsidTr="007D723E">
        <w:tc>
          <w:tcPr>
            <w:tcW w:w="5245" w:type="dxa"/>
          </w:tcPr>
          <w:p w:rsidR="00DE2FB7" w:rsidRPr="00C003ED" w:rsidRDefault="00DE2FB7" w:rsidP="007D723E">
            <w:pPr>
              <w:rPr>
                <w:sz w:val="18"/>
              </w:rPr>
            </w:pPr>
            <w:proofErr w:type="spellStart"/>
            <w:r w:rsidRPr="00C003ED">
              <w:rPr>
                <w:sz w:val="18"/>
              </w:rPr>
              <w:t>Ontwerpwerkzaamheden</w:t>
            </w:r>
            <w:proofErr w:type="spellEnd"/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3679F8">
              <w:fldChar w:fldCharType="begin">
                <w:ffData>
                  <w:name w:val=""/>
                  <w:enabled/>
                  <w:calcOnExit w:val="0"/>
                  <w:textInput>
                    <w:default w:val="onderbouw"/>
                  </w:textInput>
                </w:ffData>
              </w:fldChar>
            </w:r>
            <w:r w:rsidRPr="00A610E3">
              <w:rPr>
                <w:sz w:val="18"/>
              </w:rPr>
              <w:instrText xml:space="preserve"> FORMTEXT </w:instrText>
            </w:r>
            <w:r w:rsidRPr="003679F8">
              <w:fldChar w:fldCharType="separate"/>
            </w:r>
            <w:r w:rsidRPr="003679F8">
              <w:rPr>
                <w:sz w:val="18"/>
              </w:rPr>
              <w:t>onderbouw</w:t>
            </w:r>
            <w:r w:rsidRPr="003679F8">
              <w:fldChar w:fldCharType="end"/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3679F8">
              <w:fldChar w:fldCharType="begin">
                <w:ffData>
                  <w:name w:val=""/>
                  <w:enabled/>
                  <w:calcOnExit w:val="0"/>
                  <w:textInput>
                    <w:default w:val="bovenbouw"/>
                  </w:textInput>
                </w:ffData>
              </w:fldChar>
            </w:r>
            <w:r w:rsidRPr="00A610E3">
              <w:rPr>
                <w:sz w:val="18"/>
              </w:rPr>
              <w:instrText xml:space="preserve"> FORMTEXT </w:instrText>
            </w:r>
            <w:r w:rsidRPr="003679F8">
              <w:fldChar w:fldCharType="separate"/>
            </w:r>
            <w:r w:rsidRPr="003679F8">
              <w:rPr>
                <w:sz w:val="18"/>
              </w:rPr>
              <w:t>bovenbouw</w:t>
            </w:r>
            <w:r w:rsidRPr="003679F8">
              <w:fldChar w:fldCharType="end"/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3679F8">
              <w:fldChar w:fldCharType="begin">
                <w:ffData>
                  <w:name w:val=""/>
                  <w:enabled/>
                  <w:calcOnExit w:val="0"/>
                  <w:textInput>
                    <w:default w:val="Berm en HWA-systeem"/>
                  </w:textInput>
                </w:ffData>
              </w:fldChar>
            </w:r>
            <w:r w:rsidRPr="00A610E3">
              <w:rPr>
                <w:sz w:val="18"/>
              </w:rPr>
              <w:instrText xml:space="preserve"> FORMTEXT </w:instrText>
            </w:r>
            <w:r w:rsidRPr="003679F8">
              <w:fldChar w:fldCharType="separate"/>
            </w:r>
            <w:r w:rsidRPr="003679F8">
              <w:rPr>
                <w:sz w:val="18"/>
              </w:rPr>
              <w:t>Berm en HWA-systeem</w:t>
            </w:r>
            <w:r w:rsidRPr="003679F8">
              <w:fldChar w:fldCharType="end"/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3679F8">
              <w:fldChar w:fldCharType="begin">
                <w:ffData>
                  <w:name w:val=""/>
                  <w:enabled/>
                  <w:calcOnExit w:val="0"/>
                  <w:textInput>
                    <w:default w:val="Markering, bebording en bewegwjzering"/>
                  </w:textInput>
                </w:ffData>
              </w:fldChar>
            </w:r>
            <w:r w:rsidRPr="00A610E3">
              <w:rPr>
                <w:sz w:val="18"/>
              </w:rPr>
              <w:instrText xml:space="preserve"> FORMTEXT </w:instrText>
            </w:r>
            <w:r w:rsidRPr="003679F8">
              <w:fldChar w:fldCharType="separate"/>
            </w:r>
            <w:r w:rsidRPr="003679F8">
              <w:rPr>
                <w:sz w:val="18"/>
              </w:rPr>
              <w:t>Markering, bebording en bewegwjzering</w:t>
            </w:r>
            <w:r w:rsidRPr="003679F8">
              <w:fldChar w:fldCharType="end"/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3679F8">
              <w:fldChar w:fldCharType="begin">
                <w:ffData>
                  <w:name w:val=""/>
                  <w:enabled/>
                  <w:calcOnExit w:val="0"/>
                  <w:textInput>
                    <w:default w:val="Voertuigkering"/>
                  </w:textInput>
                </w:ffData>
              </w:fldChar>
            </w:r>
            <w:r w:rsidRPr="00A610E3">
              <w:rPr>
                <w:sz w:val="18"/>
              </w:rPr>
              <w:instrText xml:space="preserve"> FORMTEXT </w:instrText>
            </w:r>
            <w:r w:rsidRPr="003679F8">
              <w:fldChar w:fldCharType="separate"/>
            </w:r>
            <w:r w:rsidRPr="003679F8">
              <w:rPr>
                <w:sz w:val="18"/>
              </w:rPr>
              <w:t>Voertuigkering</w:t>
            </w:r>
            <w:r w:rsidRPr="003679F8">
              <w:fldChar w:fldCharType="end"/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3679F8">
              <w:fldChar w:fldCharType="begin">
                <w:ffData>
                  <w:name w:val=""/>
                  <w:enabled/>
                  <w:calcOnExit w:val="0"/>
                  <w:textInput>
                    <w:default w:val="Verkeerskundige draagconstructie"/>
                  </w:textInput>
                </w:ffData>
              </w:fldChar>
            </w:r>
            <w:r w:rsidRPr="00A610E3">
              <w:rPr>
                <w:sz w:val="18"/>
              </w:rPr>
              <w:instrText xml:space="preserve"> FORMTEXT </w:instrText>
            </w:r>
            <w:r w:rsidRPr="003679F8">
              <w:fldChar w:fldCharType="separate"/>
            </w:r>
            <w:r w:rsidRPr="003679F8">
              <w:rPr>
                <w:sz w:val="18"/>
              </w:rPr>
              <w:t>Verkeerskundige draagconstructie</w:t>
            </w:r>
            <w:r w:rsidRPr="003679F8">
              <w:fldChar w:fldCharType="end"/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3679F8">
              <w:fldChar w:fldCharType="begin">
                <w:ffData>
                  <w:name w:val=""/>
                  <w:enabled/>
                  <w:calcOnExit w:val="0"/>
                  <w:textInput>
                    <w:default w:val="Openbare verlichting"/>
                  </w:textInput>
                </w:ffData>
              </w:fldChar>
            </w:r>
            <w:r w:rsidRPr="00A610E3">
              <w:rPr>
                <w:sz w:val="18"/>
              </w:rPr>
              <w:instrText xml:space="preserve"> FORMTEXT </w:instrText>
            </w:r>
            <w:r w:rsidRPr="003679F8">
              <w:fldChar w:fldCharType="separate"/>
            </w:r>
            <w:r w:rsidRPr="003679F8">
              <w:rPr>
                <w:sz w:val="18"/>
              </w:rPr>
              <w:t>Openbare verlichting</w:t>
            </w:r>
            <w:r w:rsidRPr="003679F8">
              <w:fldChar w:fldCharType="end"/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3679F8">
              <w:fldChar w:fldCharType="begin">
                <w:ffData>
                  <w:name w:val=""/>
                  <w:enabled/>
                  <w:calcOnExit w:val="0"/>
                  <w:textInput>
                    <w:default w:val="Betonreparaties"/>
                  </w:textInput>
                </w:ffData>
              </w:fldChar>
            </w:r>
            <w:r w:rsidRPr="00A610E3">
              <w:rPr>
                <w:sz w:val="18"/>
              </w:rPr>
              <w:instrText xml:space="preserve"> FORMTEXT </w:instrText>
            </w:r>
            <w:r w:rsidRPr="003679F8">
              <w:fldChar w:fldCharType="separate"/>
            </w:r>
            <w:r w:rsidRPr="003679F8">
              <w:rPr>
                <w:sz w:val="18"/>
              </w:rPr>
              <w:t>Betonreparaties</w:t>
            </w:r>
            <w:r w:rsidRPr="003679F8">
              <w:fldChar w:fldCharType="end"/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3679F8">
              <w:fldChar w:fldCharType="begin">
                <w:ffData>
                  <w:name w:val=""/>
                  <w:enabled/>
                  <w:calcOnExit w:val="0"/>
                  <w:textInput>
                    <w:default w:val="Conserveringsmiddelen"/>
                  </w:textInput>
                </w:ffData>
              </w:fldChar>
            </w:r>
            <w:r w:rsidRPr="00A610E3">
              <w:rPr>
                <w:sz w:val="18"/>
              </w:rPr>
              <w:instrText xml:space="preserve"> FORMTEXT </w:instrText>
            </w:r>
            <w:r w:rsidRPr="003679F8">
              <w:fldChar w:fldCharType="separate"/>
            </w:r>
            <w:r w:rsidRPr="003679F8">
              <w:rPr>
                <w:sz w:val="18"/>
              </w:rPr>
              <w:t>Conserveringsmiddelen</w:t>
            </w:r>
            <w:r w:rsidRPr="003679F8">
              <w:fldChar w:fldCharType="end"/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A610E3" w:rsidRDefault="00DE2FB7" w:rsidP="007D723E">
            <w:pPr>
              <w:rPr>
                <w:sz w:val="18"/>
              </w:rPr>
            </w:pPr>
            <w:r w:rsidRPr="003679F8">
              <w:fldChar w:fldCharType="begin">
                <w:ffData>
                  <w:name w:val=""/>
                  <w:enabled/>
                  <w:calcOnExit w:val="0"/>
                  <w:textInput>
                    <w:default w:val="Voegovergangen"/>
                  </w:textInput>
                </w:ffData>
              </w:fldChar>
            </w:r>
            <w:r w:rsidRPr="00A610E3">
              <w:rPr>
                <w:sz w:val="18"/>
              </w:rPr>
              <w:instrText xml:space="preserve"> FORMTEXT </w:instrText>
            </w:r>
            <w:r w:rsidRPr="003679F8">
              <w:fldChar w:fldCharType="separate"/>
            </w:r>
            <w:r w:rsidRPr="003679F8">
              <w:rPr>
                <w:sz w:val="18"/>
              </w:rPr>
              <w:t>Voegovergangen</w:t>
            </w:r>
            <w:r w:rsidRPr="003679F8">
              <w:fldChar w:fldCharType="end"/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rFonts w:cs="Verdana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A610E3" w:rsidRDefault="00DE2FB7" w:rsidP="007D723E">
            <w:pPr>
              <w:rPr>
                <w:sz w:val="18"/>
              </w:rPr>
            </w:pPr>
            <w:r w:rsidRPr="003679F8">
              <w:fldChar w:fldCharType="begin">
                <w:ffData>
                  <w:name w:val=""/>
                  <w:enabled/>
                  <w:calcOnExit w:val="0"/>
                  <w:textInput>
                    <w:default w:val="DVM-systeem"/>
                  </w:textInput>
                </w:ffData>
              </w:fldChar>
            </w:r>
            <w:r w:rsidRPr="00A610E3">
              <w:rPr>
                <w:sz w:val="18"/>
              </w:rPr>
              <w:instrText xml:space="preserve"> FORMTEXT </w:instrText>
            </w:r>
            <w:r w:rsidRPr="003679F8">
              <w:fldChar w:fldCharType="separate"/>
            </w:r>
            <w:r w:rsidRPr="003679F8">
              <w:rPr>
                <w:sz w:val="18"/>
              </w:rPr>
              <w:t>DVM-systeem</w:t>
            </w:r>
            <w:r w:rsidRPr="003679F8">
              <w:fldChar w:fldCharType="end"/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rFonts w:cs="Verdana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A610E3" w:rsidRDefault="00DE2FB7" w:rsidP="007D723E">
            <w:pPr>
              <w:rPr>
                <w:sz w:val="18"/>
              </w:rPr>
            </w:pPr>
            <w:r w:rsidRPr="003679F8">
              <w:fldChar w:fldCharType="begin">
                <w:ffData>
                  <w:name w:val=""/>
                  <w:enabled/>
                  <w:calcOnExit w:val="0"/>
                  <w:textInput>
                    <w:default w:val="Fauna,groenvoorzieningen"/>
                  </w:textInput>
                </w:ffData>
              </w:fldChar>
            </w:r>
            <w:r w:rsidRPr="00A610E3">
              <w:rPr>
                <w:sz w:val="18"/>
              </w:rPr>
              <w:instrText xml:space="preserve"> FORMTEXT </w:instrText>
            </w:r>
            <w:r w:rsidRPr="003679F8">
              <w:fldChar w:fldCharType="separate"/>
            </w:r>
            <w:r w:rsidRPr="003679F8">
              <w:rPr>
                <w:sz w:val="18"/>
              </w:rPr>
              <w:t>Fauna,groenvoorzieningen</w:t>
            </w:r>
            <w:r w:rsidRPr="003679F8">
              <w:fldChar w:fldCharType="end"/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rFonts w:cs="Verdana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3679F8">
              <w:fldChar w:fldCharType="begin">
                <w:ffData>
                  <w:name w:val=""/>
                  <w:enabled/>
                  <w:calcOnExit w:val="0"/>
                  <w:textInput>
                    <w:default w:val="Beplanting"/>
                  </w:textInput>
                </w:ffData>
              </w:fldChar>
            </w:r>
            <w:r w:rsidRPr="00A610E3">
              <w:rPr>
                <w:sz w:val="18"/>
              </w:rPr>
              <w:instrText xml:space="preserve"> FORMTEXT </w:instrText>
            </w:r>
            <w:r w:rsidRPr="003679F8">
              <w:fldChar w:fldCharType="separate"/>
            </w:r>
            <w:r w:rsidRPr="003679F8">
              <w:rPr>
                <w:sz w:val="18"/>
              </w:rPr>
              <w:t>Beplanting</w:t>
            </w:r>
            <w:r w:rsidRPr="003679F8">
              <w:fldChar w:fldCharType="end"/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C003ED" w:rsidRDefault="00DE2FB7" w:rsidP="007D723E">
            <w:pPr>
              <w:jc w:val="right"/>
              <w:rPr>
                <w:sz w:val="18"/>
              </w:rPr>
            </w:pPr>
            <w:proofErr w:type="spellStart"/>
            <w:r w:rsidRPr="00C003ED">
              <w:rPr>
                <w:sz w:val="18"/>
              </w:rPr>
              <w:t>Subtotaal</w:t>
            </w:r>
            <w:bookmarkStart w:id="4" w:name="bwbijl_M_SC_PRC_2"/>
            <w:proofErr w:type="spellEnd"/>
            <w:r w:rsidRPr="00986B4A">
              <w:rPr>
                <w:vanish/>
                <w:color w:val="E0E0E0"/>
                <w:sz w:val="18"/>
              </w:rPr>
              <w:t xml:space="preserve"> A (</w:t>
            </w:r>
            <w:proofErr w:type="spellStart"/>
            <w:r w:rsidRPr="00986B4A">
              <w:rPr>
                <w:vanish/>
                <w:color w:val="E0E0E0"/>
                <w:sz w:val="18"/>
              </w:rPr>
              <w:t>directe</w:t>
            </w:r>
            <w:proofErr w:type="spellEnd"/>
            <w:r w:rsidRPr="00986B4A">
              <w:rPr>
                <w:vanish/>
                <w:color w:val="E0E0E0"/>
                <w:sz w:val="18"/>
              </w:rPr>
              <w:t xml:space="preserve"> </w:t>
            </w:r>
            <w:proofErr w:type="spellStart"/>
            <w:r w:rsidRPr="00986B4A">
              <w:rPr>
                <w:vanish/>
                <w:color w:val="E0E0E0"/>
                <w:sz w:val="18"/>
              </w:rPr>
              <w:t>kosten</w:t>
            </w:r>
            <w:proofErr w:type="spellEnd"/>
            <w:r w:rsidRPr="00986B4A">
              <w:rPr>
                <w:vanish/>
                <w:color w:val="E0E0E0"/>
                <w:sz w:val="18"/>
              </w:rPr>
              <w:t>)</w:t>
            </w:r>
            <w:bookmarkEnd w:id="4"/>
            <w:r w:rsidRPr="00C003ED">
              <w:rPr>
                <w:sz w:val="18"/>
              </w:rPr>
              <w:t>:</w:t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D85824" w:rsidTr="007D723E">
        <w:tc>
          <w:tcPr>
            <w:tcW w:w="5245" w:type="dxa"/>
          </w:tcPr>
          <w:p w:rsidR="00DE2FB7" w:rsidRPr="00DE2FB7" w:rsidRDefault="00DE2FB7" w:rsidP="007D723E">
            <w:pPr>
              <w:rPr>
                <w:sz w:val="18"/>
                <w:lang w:val="nl-NL"/>
              </w:rPr>
            </w:pPr>
            <w:r w:rsidRPr="00DE2FB7">
              <w:rPr>
                <w:b/>
                <w:sz w:val="18"/>
                <w:lang w:val="nl-NL"/>
              </w:rPr>
              <w:t>Indirecte kosten</w:t>
            </w:r>
            <w:r w:rsidRPr="00DE2FB7">
              <w:rPr>
                <w:sz w:val="18"/>
                <w:lang w:val="nl-NL"/>
              </w:rPr>
              <w:t xml:space="preserve"> </w:t>
            </w:r>
            <w:r w:rsidRPr="00DE2FB7">
              <w:rPr>
                <w:b/>
                <w:i/>
                <w:vanish/>
                <w:color w:val="3366FF"/>
                <w:sz w:val="16"/>
                <w:lang w:val="nl-NL"/>
              </w:rPr>
              <w:t>(Geen verdere uitsplitsing)</w:t>
            </w:r>
          </w:p>
        </w:tc>
        <w:tc>
          <w:tcPr>
            <w:tcW w:w="2268" w:type="dxa"/>
          </w:tcPr>
          <w:p w:rsidR="00DE2FB7" w:rsidRPr="00DE2FB7" w:rsidRDefault="00DE2FB7" w:rsidP="007D723E">
            <w:pPr>
              <w:rPr>
                <w:sz w:val="18"/>
                <w:lang w:val="nl-NL"/>
              </w:rPr>
            </w:pPr>
          </w:p>
        </w:tc>
      </w:tr>
      <w:tr w:rsidR="00DE2FB7" w:rsidRPr="00CE2E86" w:rsidTr="007D723E">
        <w:tc>
          <w:tcPr>
            <w:tcW w:w="5245" w:type="dxa"/>
          </w:tcPr>
          <w:p w:rsidR="00DE2FB7" w:rsidRPr="00C003ED" w:rsidRDefault="00DE2FB7" w:rsidP="007D723E">
            <w:pPr>
              <w:rPr>
                <w:sz w:val="18"/>
              </w:rPr>
            </w:pPr>
            <w:proofErr w:type="spellStart"/>
            <w:r w:rsidRPr="00C003ED">
              <w:rPr>
                <w:sz w:val="18"/>
              </w:rPr>
              <w:t>Eenmalige</w:t>
            </w:r>
            <w:proofErr w:type="spellEnd"/>
            <w:r w:rsidRPr="00C003ED">
              <w:rPr>
                <w:sz w:val="18"/>
              </w:rPr>
              <w:t xml:space="preserve"> </w:t>
            </w:r>
            <w:proofErr w:type="spellStart"/>
            <w:r w:rsidRPr="00C003ED">
              <w:rPr>
                <w:sz w:val="18"/>
              </w:rPr>
              <w:t>uitvoeringskosten</w:t>
            </w:r>
            <w:proofErr w:type="spellEnd"/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C003ED" w:rsidRDefault="00DE2FB7" w:rsidP="007D723E">
            <w:pPr>
              <w:rPr>
                <w:sz w:val="18"/>
              </w:rPr>
            </w:pPr>
            <w:proofErr w:type="spellStart"/>
            <w:r w:rsidRPr="00C003ED">
              <w:rPr>
                <w:sz w:val="18"/>
              </w:rPr>
              <w:t>Tijdgebonden</w:t>
            </w:r>
            <w:proofErr w:type="spellEnd"/>
            <w:r w:rsidRPr="00C003ED">
              <w:rPr>
                <w:sz w:val="18"/>
              </w:rPr>
              <w:t xml:space="preserve"> </w:t>
            </w:r>
            <w:proofErr w:type="spellStart"/>
            <w:r w:rsidRPr="00C003ED">
              <w:rPr>
                <w:sz w:val="18"/>
              </w:rPr>
              <w:t>uitvoeringskosten</w:t>
            </w:r>
            <w:proofErr w:type="spellEnd"/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C003ED" w:rsidRDefault="00DE2FB7" w:rsidP="007D723E">
            <w:pPr>
              <w:rPr>
                <w:sz w:val="18"/>
              </w:rPr>
            </w:pPr>
            <w:proofErr w:type="spellStart"/>
            <w:r w:rsidRPr="00C003ED">
              <w:rPr>
                <w:sz w:val="18"/>
              </w:rPr>
              <w:t>Algemene</w:t>
            </w:r>
            <w:proofErr w:type="spellEnd"/>
            <w:r w:rsidRPr="00C003ED">
              <w:rPr>
                <w:sz w:val="18"/>
              </w:rPr>
              <w:t xml:space="preserve"> </w:t>
            </w:r>
            <w:proofErr w:type="spellStart"/>
            <w:r w:rsidRPr="00C003ED">
              <w:rPr>
                <w:sz w:val="18"/>
              </w:rPr>
              <w:t>kosten</w:t>
            </w:r>
            <w:proofErr w:type="spellEnd"/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DE2FB7" w:rsidRDefault="00DE2FB7" w:rsidP="007D723E">
            <w:pPr>
              <w:rPr>
                <w:sz w:val="18"/>
                <w:lang w:val="nl-NL"/>
              </w:rPr>
            </w:pPr>
            <w:r w:rsidRPr="00DE2FB7">
              <w:rPr>
                <w:sz w:val="18"/>
                <w:lang w:val="nl-NL"/>
              </w:rPr>
              <w:t xml:space="preserve">Winst </w:t>
            </w:r>
            <w:bookmarkStart w:id="5" w:name="bwbijl_M_SC_PRC_4"/>
            <w:r w:rsidRPr="00DE2FB7">
              <w:rPr>
                <w:color w:val="000000"/>
                <w:sz w:val="18"/>
                <w:lang w:val="nl-NL"/>
              </w:rPr>
              <w:t>(waaronder een eventuele projectkorting)</w:t>
            </w:r>
            <w:bookmarkEnd w:id="5"/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C003ED" w:rsidRDefault="00DE2FB7" w:rsidP="007D723E">
            <w:pPr>
              <w:rPr>
                <w:sz w:val="18"/>
              </w:rPr>
            </w:pPr>
            <w:proofErr w:type="spellStart"/>
            <w:r w:rsidRPr="00C003ED">
              <w:rPr>
                <w:sz w:val="18"/>
              </w:rPr>
              <w:t>Risico</w:t>
            </w:r>
            <w:proofErr w:type="spellEnd"/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  <w:tr w:rsidR="00DE2FB7" w:rsidRPr="00CE2E86" w:rsidTr="007D723E">
        <w:tc>
          <w:tcPr>
            <w:tcW w:w="5245" w:type="dxa"/>
          </w:tcPr>
          <w:p w:rsidR="00DE2FB7" w:rsidRPr="002A2E3A" w:rsidRDefault="00DE2FB7" w:rsidP="007D723E">
            <w:pPr>
              <w:jc w:val="right"/>
              <w:rPr>
                <w:sz w:val="18"/>
              </w:rPr>
            </w:pPr>
            <w:proofErr w:type="spellStart"/>
            <w:r w:rsidRPr="00A610E3">
              <w:rPr>
                <w:b/>
                <w:sz w:val="18"/>
              </w:rPr>
              <w:t>Inschrijvingssom</w:t>
            </w:r>
            <w:bookmarkStart w:id="6" w:name="bwbijl_M_SC_PRC_3"/>
            <w:proofErr w:type="spellEnd"/>
            <w:r w:rsidRPr="00986B4A">
              <w:rPr>
                <w:vanish/>
                <w:color w:val="E0E0E0"/>
                <w:sz w:val="18"/>
              </w:rPr>
              <w:t xml:space="preserve"> (</w:t>
            </w:r>
            <w:proofErr w:type="spellStart"/>
            <w:r w:rsidRPr="00986B4A">
              <w:rPr>
                <w:vanish/>
                <w:color w:val="E0E0E0"/>
                <w:sz w:val="18"/>
              </w:rPr>
              <w:t>Subtotaal</w:t>
            </w:r>
            <w:proofErr w:type="spellEnd"/>
            <w:r w:rsidRPr="00986B4A">
              <w:rPr>
                <w:vanish/>
                <w:color w:val="E0E0E0"/>
                <w:sz w:val="18"/>
              </w:rPr>
              <w:t xml:space="preserve"> C + D)</w:t>
            </w:r>
            <w:bookmarkEnd w:id="6"/>
            <w:r w:rsidRPr="002A2E3A">
              <w:rPr>
                <w:sz w:val="18"/>
              </w:rPr>
              <w:t>:</w:t>
            </w:r>
          </w:p>
        </w:tc>
        <w:tc>
          <w:tcPr>
            <w:tcW w:w="2268" w:type="dxa"/>
          </w:tcPr>
          <w:p w:rsidR="00DE2FB7" w:rsidRPr="00CE2E86" w:rsidRDefault="00DE2FB7" w:rsidP="007D723E">
            <w:pPr>
              <w:rPr>
                <w:sz w:val="18"/>
              </w:rPr>
            </w:pPr>
            <w:r w:rsidRPr="00CE2E86">
              <w:rPr>
                <w:rFonts w:cs="Verdana"/>
                <w:sz w:val="18"/>
              </w:rPr>
              <w:t>€</w:t>
            </w:r>
          </w:p>
        </w:tc>
      </w:tr>
    </w:tbl>
    <w:p w:rsidR="00DE2FB7" w:rsidRDefault="00DE2FB7" w:rsidP="00DE2FB7">
      <w:pPr>
        <w:pStyle w:val="Broodtekst"/>
        <w:ind w:left="1134"/>
        <w:rPr>
          <w:rFonts w:cs="Verdana"/>
        </w:rPr>
      </w:pPr>
    </w:p>
    <w:p w:rsidR="00241548" w:rsidRPr="00241548" w:rsidRDefault="00241548" w:rsidP="00241548"/>
    <w:sectPr w:rsidR="00241548" w:rsidRPr="00241548" w:rsidSect="00DE2F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964" w:bottom="1134" w:left="209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FB7" w:rsidRDefault="00DE2FB7" w:rsidP="0088501B">
      <w:r>
        <w:separator/>
      </w:r>
    </w:p>
  </w:endnote>
  <w:endnote w:type="continuationSeparator" w:id="0">
    <w:p w:rsidR="00DE2FB7" w:rsidRDefault="00DE2FB7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228" w:rsidRDefault="00956228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228" w:rsidRDefault="00956228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228" w:rsidRDefault="00956228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FB7" w:rsidRDefault="00DE2FB7" w:rsidP="0088501B">
      <w:r>
        <w:separator/>
      </w:r>
    </w:p>
  </w:footnote>
  <w:footnote w:type="continuationSeparator" w:id="0">
    <w:p w:rsidR="00DE2FB7" w:rsidRDefault="00DE2FB7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228" w:rsidRDefault="00956228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228" w:rsidRDefault="00956228">
    <w:pPr>
      <w:pStyle w:val="Koptekst"/>
    </w:pPr>
    <w:proofErr w:type="spellStart"/>
    <w:r w:rsidRPr="00956228">
      <w:t>Aanbestedingsleid</w:t>
    </w:r>
    <w:r w:rsidR="00D85824">
      <w:t>raad</w:t>
    </w:r>
    <w:proofErr w:type="spellEnd"/>
    <w:r w:rsidR="00D85824">
      <w:t xml:space="preserve"> | </w:t>
    </w:r>
    <w:proofErr w:type="spellStart"/>
    <w:r w:rsidR="00D85824">
      <w:t>Zaaknummer</w:t>
    </w:r>
    <w:proofErr w:type="spellEnd"/>
    <w:r w:rsidR="00D85824">
      <w:t>: 31143638 | 12</w:t>
    </w:r>
    <w:bookmarkStart w:id="7" w:name="_GoBack"/>
    <w:bookmarkEnd w:id="7"/>
    <w:r w:rsidRPr="00956228">
      <w:t>-1</w:t>
    </w:r>
    <w:r w:rsidR="00D30F09">
      <w:t>2</w:t>
    </w:r>
    <w:r w:rsidRPr="00956228">
      <w:t>-2019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228" w:rsidRDefault="00956228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4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6F82458"/>
    <w:multiLevelType w:val="multilevel"/>
    <w:tmpl w:val="6A8E5BD4"/>
    <w:numStyleLink w:val="Stijl2"/>
  </w:abstractNum>
  <w:abstractNum w:abstractNumId="17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>
    <w:nsid w:val="31CB79D8"/>
    <w:multiLevelType w:val="multilevel"/>
    <w:tmpl w:val="06962652"/>
    <w:numStyleLink w:val="Lijststijl"/>
  </w:abstractNum>
  <w:abstractNum w:abstractNumId="20">
    <w:nsid w:val="31E853D2"/>
    <w:multiLevelType w:val="multilevel"/>
    <w:tmpl w:val="06962652"/>
    <w:numStyleLink w:val="Lijststijl"/>
  </w:abstractNum>
  <w:abstractNum w:abstractNumId="21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6A6389A"/>
    <w:multiLevelType w:val="multilevel"/>
    <w:tmpl w:val="6A8E5BD4"/>
    <w:numStyleLink w:val="Stijl2"/>
  </w:abstractNum>
  <w:abstractNum w:abstractNumId="23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DB631B"/>
    <w:multiLevelType w:val="multilevel"/>
    <w:tmpl w:val="06962652"/>
    <w:numStyleLink w:val="Lijststijl"/>
  </w:abstractNum>
  <w:abstractNum w:abstractNumId="25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>
    <w:nsid w:val="5CAF5D0D"/>
    <w:multiLevelType w:val="multilevel"/>
    <w:tmpl w:val="06962652"/>
    <w:numStyleLink w:val="Lijststijl"/>
  </w:abstractNum>
  <w:abstractNum w:abstractNumId="28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29"/>
  </w:num>
  <w:num w:numId="20">
    <w:abstractNumId w:val="12"/>
  </w:num>
  <w:num w:numId="21">
    <w:abstractNumId w:val="22"/>
  </w:num>
  <w:num w:numId="22">
    <w:abstractNumId w:val="24"/>
  </w:num>
  <w:num w:numId="23">
    <w:abstractNumId w:val="18"/>
  </w:num>
  <w:num w:numId="24">
    <w:abstractNumId w:val="26"/>
  </w:num>
  <w:num w:numId="25">
    <w:abstractNumId w:val="25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4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FB7"/>
    <w:rsid w:val="00052B63"/>
    <w:rsid w:val="000E1F3B"/>
    <w:rsid w:val="001D6F03"/>
    <w:rsid w:val="00241548"/>
    <w:rsid w:val="0029556A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56228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30F09"/>
    <w:rsid w:val="00D85824"/>
    <w:rsid w:val="00DA3555"/>
    <w:rsid w:val="00DE2FB7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6"/>
    <w:rsid w:val="00DE2FB7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DE2FB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DE2FB7"/>
    <w:pPr>
      <w:numPr>
        <w:ilvl w:val="1"/>
        <w:numId w:val="30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DE2FB7"/>
    <w:pPr>
      <w:numPr>
        <w:ilvl w:val="2"/>
        <w:numId w:val="30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DE2FB7"/>
    <w:pPr>
      <w:pageBreakBefore/>
      <w:numPr>
        <w:numId w:val="30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OpsommingenRWS">
    <w:name w:val="Opsommingen RWS"/>
    <w:basedOn w:val="Standaard"/>
    <w:qFormat/>
    <w:rsid w:val="00DE2FB7"/>
    <w:pPr>
      <w:widowControl w:val="0"/>
      <w:numPr>
        <w:numId w:val="31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paragraph" w:customStyle="1" w:styleId="BijlageGenummerdKop2">
    <w:name w:val="BijlageGenummerdKop2"/>
    <w:basedOn w:val="BijlageGenummerdKop"/>
    <w:uiPriority w:val="16"/>
    <w:rsid w:val="00DE2FB7"/>
    <w:pPr>
      <w:spacing w:line="240" w:lineRule="atLeast"/>
      <w:ind w:left="113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6"/>
    <w:rsid w:val="00DE2FB7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DE2FB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DE2FB7"/>
    <w:pPr>
      <w:numPr>
        <w:ilvl w:val="1"/>
        <w:numId w:val="30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DE2FB7"/>
    <w:pPr>
      <w:numPr>
        <w:ilvl w:val="2"/>
        <w:numId w:val="30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DE2FB7"/>
    <w:pPr>
      <w:pageBreakBefore/>
      <w:numPr>
        <w:numId w:val="30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OpsommingenRWS">
    <w:name w:val="Opsommingen RWS"/>
    <w:basedOn w:val="Standaard"/>
    <w:qFormat/>
    <w:rsid w:val="00DE2FB7"/>
    <w:pPr>
      <w:widowControl w:val="0"/>
      <w:numPr>
        <w:numId w:val="31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paragraph" w:customStyle="1" w:styleId="BijlageGenummerdKop2">
    <w:name w:val="BijlageGenummerdKop2"/>
    <w:basedOn w:val="BijlageGenummerdKop"/>
    <w:uiPriority w:val="16"/>
    <w:rsid w:val="00DE2FB7"/>
    <w:pPr>
      <w:spacing w:line="240" w:lineRule="atLeast"/>
      <w:ind w:left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826CC-6746-456E-8815-05284991F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Maas, Ruud (ZN)</dc:creator>
  <cp:lastModifiedBy>Maas, Ruud (ZN)</cp:lastModifiedBy>
  <cp:revision>2</cp:revision>
  <dcterms:created xsi:type="dcterms:W3CDTF">2019-12-12T10:32:00Z</dcterms:created>
  <dcterms:modified xsi:type="dcterms:W3CDTF">2019-12-12T10:32:00Z</dcterms:modified>
</cp:coreProperties>
</file>